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Dusche/ WC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82504258" name="019df7f2-aa3b-7aab-8b73-f55ce896270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8433336" name="019df7f2-aa3b-7aab-8b73-f55ce896270c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02972906" name="019df843-0d11-7991-bc57-043898c29b5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4493851" name="019df843-0d11-7991-bc57-043898c29b5d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Dusche/ WC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644889966" name="019df7f4-28b7-7099-95c6-969a857ba23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7213209" name="019df7f4-28b7-7099-95c6-969a857ba23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Badezimmer/ Türe Seite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53235111" name="019df839-12a1-71b6-a2d1-ebd487fe20e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9927333" name="019df839-12a1-71b6-a2d1-ebd487fe20e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Badezimmer/ Toilette, Lavabo Seite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431689797" name="019df83d-70bf-7fc1-a153-a310c6011c2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3132390" name="019df83d-70bf-7fc1-a153-a310c6011c2b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Badezimmer/ Fenster Seite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91429980" name="019df840-6f41-7645-9f47-e940c864a2b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6339204" name="019df840-6f41-7645-9f47-e940c864a2b7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Badezimmer/ Badewanne Seite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112245689" name="019df841-f5ab-737e-9c8d-36c1935a0fa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930549" name="019df841-f5ab-737e-9c8d-36c1935a0fa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79165985" name="019df837-3734-752e-b4f8-b80231cd195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9545312" name="019df837-3734-752e-b4f8-b80231cd1957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Alle Fenster </w:t>
            </w:r>
          </w:p>
          <w:p>
            <w:pPr>
              <w:spacing w:before="0" w:after="0" w:line="240" w:lineRule="auto"/>
            </w:pPr>
            <w:r>
              <w:t>UG-DG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</w:tc>
        <w:tc>
          <w:p>
            <w:pPr>
              <w:spacing w:before="0" w:after="0" w:line="240" w:lineRule="auto"/>
            </w:pPr>
            <w:r>
              <w:t>Fenster 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21458404" name="019df848-cbee-775a-8630-34d0e492e8c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9702621" name="019df848-cbee-775a-8630-34d0e492e8c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Vogelsangstrasse 14, 8618 Oetwil am See</w:t>
          </w:r>
        </w:p>
        <w:p>
          <w:pPr>
            <w:spacing w:before="0" w:after="0"/>
          </w:pPr>
          <w:r>
            <w:t>DN 893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footer.xml" Type="http://schemas.openxmlformats.org/officeDocument/2006/relationships/footer" Id="rId1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